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Deckputz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992106" name="43992d4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6288650" name="43992d40-efb0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Grundputz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09752533" name="7a7536b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7236714" name="7a7536b0-efb0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9593530" name="e288e3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9606139" name="e288e3f0-efb0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 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3952366" name="47e56070-efb1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0372613" name="47e56070-efb1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21574712" name="f3bfa750-efb8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5834849" name="f3bfa750-efb8-11f0-8368-8b84d15dbbc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6959155" name="95f95d1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4219488" name="95f95d10-efb2-11f0-8368-8b84d15dbb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1302890" name="cfcf93b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3121926" name="cfcf93b0-efb2-11f0-8368-8b84d15dbbc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87478881" name="f94dad80-efb2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3936114" name="f94dad80-efb2-11f0-8368-8b84d15dbbc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8105244" name="423b31a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2409087" name="423b31a0-efb5-11f0-8368-8b84d15dbbc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6263392" name="8d36720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2461758" name="8d367200-efb5-11f0-8368-8b84d15dbbc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/ Wohnzimmer / Gang / Treppenhaus 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5776117" name="d9cee7a0-efb5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9266194" name="d9cee7a0-efb5-11f0-8368-8b84d15dbbc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2496617" name="30e7333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4506953" name="30e73330-efb6-11f0-8368-8b84d15dbbc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21637349" name="d470eef0-efb7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207362" name="d470eef0-efb7-11f0-8368-8b84d15dbbc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